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31843598" name="019d67d4-3def-7f0a-99b8-dc2e832b3a9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0233261" name="019d67d4-3def-7f0a-99b8-dc2e832b3a9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00520690" name="019d67d4-7c45-7749-96f8-a2051b72bac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4208749" name="019d67d4-7c45-7749-96f8-a2051b72bac9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UG-DG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87106" name="019d67d5-7dc3-74f2-85d3-45a141d3207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1414365" name="019d67d5-7dc3-74f2-85d3-45a141d3207f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16292050" name="019d67d5-c96e-7453-b95a-78049dd15e3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2088358" name="019d67d5-c96e-7453-b95a-78049dd15e3b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Badezimmer/WC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Boden/Wand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6757861" name="019d67ef-1747-7b8e-a33b-82115f57a2a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5828557" name="019d67ef-1747-7b8e-a33b-82115f57a2a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81646247" name="019d67ef-6900-740a-9efa-576066a8ce0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498368" name="019d67ef-6900-740a-9efa-576066a8ce05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Links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56039830" name="019d67f0-4c82-7d4a-8b8c-79cad30db25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3275840" name="019d67f0-4c82-7d4a-8b8c-79cad30db25a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22935548" name="019d67f0-8872-7529-b07c-f88510d44b4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4480046" name="019d67f0-8872-7529-b07c-f88510d44b4e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WC/Küche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 / Decke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Putz / Fliesenkleber </w:t>
            </w:r>
          </w:p>
          <w:p>
            <w:pPr>
              <w:spacing w:before="0" w:after="0"/>
            </w:pPr>
            <w:r>
              <w:t>Boden/Decke/Wand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06961312" name="019d6802-fc9a-77df-84f5-cf18f36efba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7056215" name="019d6802-fc9a-77df-84f5-cf18f36efba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67815433" name="019d6803-5576-7dfd-a125-95f338a9deb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253827" name="019d6803-5576-7dfd-a125-95f338a9deba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Eingang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Decke/Boden/Wände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VM-18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/ 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03160323" name="019d6815-a320-761d-9bc3-d18a5f67681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4248501" name="019d6815-a320-761d-9bc3-d18a5f67681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24635970" name="019d6815-d24b-7547-8a8c-12da699042c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3073301" name="019d6815-d24b-7547-8a8c-12da699042cc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837 MAS Baumanagement FHZ</w:t>
          </w:r>
        </w:p>
        <w:p>
          <w:pPr>
            <w:spacing w:before="0" w:after="0"/>
          </w:pPr>
          <w:r>
            <w:t>DN 837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